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49D03" w14:textId="77777777" w:rsidR="00644FAB" w:rsidRDefault="00D3059A">
      <w:pPr>
        <w:jc w:val="center"/>
      </w:pPr>
      <w:r>
        <w:rPr>
          <w:b/>
          <w:color w:val="054468"/>
          <w:sz w:val="56"/>
        </w:rPr>
        <w:t>PROCLINICO</w:t>
      </w:r>
      <w:r>
        <w:rPr>
          <w:b/>
          <w:color w:val="054468"/>
          <w:sz w:val="56"/>
        </w:rPr>
        <w:br/>
      </w:r>
    </w:p>
    <w:p w14:paraId="11B83AE2" w14:textId="77777777" w:rsidR="00644FAB" w:rsidRDefault="00D3059A">
      <w:pPr>
        <w:jc w:val="center"/>
      </w:pPr>
      <w:r>
        <w:rPr>
          <w:color w:val="475569"/>
          <w:sz w:val="32"/>
        </w:rPr>
        <w:t>Sistema de Gestión de Inventario y Pedidos</w:t>
      </w:r>
      <w:r>
        <w:rPr>
          <w:color w:val="475569"/>
          <w:sz w:val="32"/>
        </w:rPr>
        <w:br/>
      </w:r>
      <w:r>
        <w:rPr>
          <w:color w:val="475569"/>
          <w:sz w:val="32"/>
        </w:rPr>
        <w:br/>
      </w:r>
    </w:p>
    <w:p w14:paraId="63B7ABD1" w14:textId="77777777" w:rsidR="00644FAB" w:rsidRDefault="00644FAB"/>
    <w:p w14:paraId="18476837" w14:textId="77777777" w:rsidR="00644FAB" w:rsidRDefault="00644FAB"/>
    <w:p w14:paraId="0675C00E" w14:textId="23C99A58" w:rsidR="00644FAB" w:rsidRDefault="00D3059A">
      <w:pPr>
        <w:jc w:val="center"/>
      </w:pPr>
      <w:r>
        <w:rPr>
          <w:b/>
          <w:sz w:val="24"/>
        </w:rPr>
        <w:t>Documento de Información de Versione</w:t>
      </w:r>
      <w:r w:rsidR="00956C62">
        <w:rPr>
          <w:b/>
          <w:sz w:val="24"/>
        </w:rPr>
        <w:t>s</w:t>
      </w:r>
      <w:r>
        <w:rPr>
          <w:b/>
          <w:sz w:val="24"/>
        </w:rPr>
        <w:br/>
      </w:r>
      <w:r>
        <w:rPr>
          <w:b/>
          <w:sz w:val="24"/>
        </w:rPr>
        <w:br/>
      </w:r>
    </w:p>
    <w:p w14:paraId="6E5583CB" w14:textId="77777777" w:rsidR="00644FAB" w:rsidRDefault="00D3059A">
      <w:pPr>
        <w:jc w:val="center"/>
      </w:pPr>
      <w:r>
        <w:rPr>
          <w:sz w:val="20"/>
        </w:rPr>
        <w:t>Generado: 09 de March de 2026</w:t>
      </w:r>
      <w:r>
        <w:rPr>
          <w:sz w:val="20"/>
        </w:rPr>
        <w:br/>
      </w:r>
    </w:p>
    <w:p w14:paraId="61ADF11D" w14:textId="77777777" w:rsidR="00644FAB" w:rsidRDefault="00D3059A">
      <w:pPr>
        <w:jc w:val="center"/>
      </w:pPr>
      <w:r>
        <w:rPr>
          <w:sz w:val="20"/>
        </w:rPr>
        <w:t>Versión: 0.0.1-SNAPSHOT</w:t>
      </w:r>
    </w:p>
    <w:p w14:paraId="6907D4CD" w14:textId="77777777" w:rsidR="00644FAB" w:rsidRDefault="00D3059A">
      <w:r>
        <w:br w:type="page"/>
      </w:r>
    </w:p>
    <w:p w14:paraId="6C7BB28F" w14:textId="77777777" w:rsidR="00644FAB" w:rsidRDefault="00D3059A">
      <w:pPr>
        <w:pStyle w:val="Ttulo1"/>
      </w:pPr>
      <w:r>
        <w:lastRenderedPageBreak/>
        <w:t>Tabla de Contenidos</w:t>
      </w:r>
    </w:p>
    <w:p w14:paraId="607DFBFA" w14:textId="77777777" w:rsidR="00644FAB" w:rsidRDefault="00D3059A">
      <w:pPr>
        <w:pStyle w:val="Listaconvietas"/>
      </w:pPr>
      <w:r>
        <w:t>1. Información General del Proyecto</w:t>
      </w:r>
    </w:p>
    <w:p w14:paraId="5C38928A" w14:textId="77777777" w:rsidR="00644FAB" w:rsidRDefault="00D3059A">
      <w:pPr>
        <w:pStyle w:val="Listaconvietas"/>
      </w:pPr>
      <w:r>
        <w:t>2. Requisitos del Sistema</w:t>
      </w:r>
    </w:p>
    <w:p w14:paraId="015AA77B" w14:textId="77777777" w:rsidR="00644FAB" w:rsidRDefault="00D3059A">
      <w:pPr>
        <w:pStyle w:val="Listaconvietas"/>
      </w:pPr>
      <w:r>
        <w:t xml:space="preserve">3. </w:t>
      </w:r>
      <w:r>
        <w:t>Versiones de Dependencias</w:t>
      </w:r>
    </w:p>
    <w:p w14:paraId="0DD7CA04" w14:textId="77777777" w:rsidR="00644FAB" w:rsidRDefault="00D3059A">
      <w:pPr>
        <w:pStyle w:val="Listaconvietas"/>
      </w:pPr>
      <w:r>
        <w:t>4. Configuración de Base de Datos</w:t>
      </w:r>
    </w:p>
    <w:p w14:paraId="2A6DB500" w14:textId="77777777" w:rsidR="00644FAB" w:rsidRDefault="00D3059A">
      <w:pPr>
        <w:pStyle w:val="Listaconvietas"/>
      </w:pPr>
      <w:r>
        <w:t>5. Variables de Entorno</w:t>
      </w:r>
    </w:p>
    <w:p w14:paraId="4DC59329" w14:textId="77777777" w:rsidR="00644FAB" w:rsidRDefault="00D3059A">
      <w:pPr>
        <w:pStyle w:val="Listaconvietas"/>
      </w:pPr>
      <w:r>
        <w:t>6. Puertos Utilizados</w:t>
      </w:r>
    </w:p>
    <w:p w14:paraId="5D26AD14" w14:textId="45098731" w:rsidR="00644FAB" w:rsidRDefault="00D3059A" w:rsidP="00956C62">
      <w:pPr>
        <w:pStyle w:val="Listaconvietas"/>
      </w:pPr>
      <w:r>
        <w:t>7. Estructura del Proyecto</w:t>
      </w:r>
      <w:r>
        <w:br w:type="page"/>
      </w:r>
    </w:p>
    <w:p w14:paraId="2FCAC8F6" w14:textId="77777777" w:rsidR="00644FAB" w:rsidRDefault="00D3059A">
      <w:pPr>
        <w:pStyle w:val="Ttulo1"/>
      </w:pPr>
      <w:r>
        <w:lastRenderedPageBreak/>
        <w:t>1</w:t>
      </w:r>
      <w:r>
        <w:t>. INFORMACIÓN GENERAL DEL PROYECTO</w:t>
      </w:r>
    </w:p>
    <w:tbl>
      <w:tblPr>
        <w:tblStyle w:val="Cuadrculaclara-nfasis1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644FAB" w14:paraId="1E745BF9" w14:textId="77777777" w:rsidTr="00644F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shd w:val="clear" w:color="auto" w:fill="054468"/>
          </w:tcPr>
          <w:p w14:paraId="118C400A" w14:textId="77777777" w:rsidR="00644FAB" w:rsidRDefault="00D3059A">
            <w:r>
              <w:rPr>
                <w:color w:val="FFFFFF"/>
              </w:rPr>
              <w:t>Parámetro</w:t>
            </w:r>
          </w:p>
        </w:tc>
        <w:tc>
          <w:tcPr>
            <w:tcW w:w="4320" w:type="dxa"/>
            <w:shd w:val="clear" w:color="auto" w:fill="054468"/>
          </w:tcPr>
          <w:p w14:paraId="4C817BBA" w14:textId="77777777" w:rsidR="00644FAB" w:rsidRDefault="00D30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</w:rPr>
              <w:t>Valor</w:t>
            </w:r>
          </w:p>
        </w:tc>
      </w:tr>
      <w:tr w:rsidR="00644FAB" w14:paraId="37144C11" w14:textId="77777777" w:rsidTr="00644F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70F92B48" w14:textId="77777777" w:rsidR="00644FAB" w:rsidRDefault="00D3059A">
            <w:r>
              <w:t>Nombre</w:t>
            </w:r>
          </w:p>
        </w:tc>
        <w:tc>
          <w:tcPr>
            <w:tcW w:w="4320" w:type="dxa"/>
          </w:tcPr>
          <w:p w14:paraId="21FE6278" w14:textId="77777777" w:rsidR="00644FAB" w:rsidRDefault="00D305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Sistema de Gestión de </w:t>
            </w:r>
            <w:r>
              <w:t>Inventario y Pedidos - Proclinico</w:t>
            </w:r>
          </w:p>
        </w:tc>
      </w:tr>
      <w:tr w:rsidR="00644FAB" w14:paraId="586B4110" w14:textId="77777777" w:rsidTr="00644F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20B7040A" w14:textId="77777777" w:rsidR="00644FAB" w:rsidRDefault="00D3059A">
            <w:r>
              <w:t>Descripción</w:t>
            </w:r>
          </w:p>
        </w:tc>
        <w:tc>
          <w:tcPr>
            <w:tcW w:w="4320" w:type="dxa"/>
          </w:tcPr>
          <w:p w14:paraId="2822C1A3" w14:textId="77777777" w:rsidR="00644FAB" w:rsidRDefault="00D305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Sistema de automatización de inventario y pedidos del Laboratorio Clínico Proclínico</w:t>
            </w:r>
          </w:p>
        </w:tc>
      </w:tr>
      <w:tr w:rsidR="00644FAB" w14:paraId="11C4D12F" w14:textId="77777777" w:rsidTr="00644F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25ABDB28" w14:textId="77777777" w:rsidR="00644FAB" w:rsidRDefault="00D3059A">
            <w:r>
              <w:t>Arquitectura</w:t>
            </w:r>
          </w:p>
        </w:tc>
        <w:tc>
          <w:tcPr>
            <w:tcW w:w="4320" w:type="dxa"/>
          </w:tcPr>
          <w:p w14:paraId="4D0346ED" w14:textId="77777777" w:rsidR="00644FAB" w:rsidRDefault="00D305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Monolítica (Backend: Spring Boot, Frontend: React)</w:t>
            </w:r>
          </w:p>
        </w:tc>
      </w:tr>
      <w:tr w:rsidR="00644FAB" w14:paraId="2C06A57C" w14:textId="77777777" w:rsidTr="00644F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4699BECE" w14:textId="77777777" w:rsidR="00644FAB" w:rsidRDefault="00D3059A">
            <w:r>
              <w:t>Modelo de Despliegue</w:t>
            </w:r>
          </w:p>
        </w:tc>
        <w:tc>
          <w:tcPr>
            <w:tcW w:w="4320" w:type="dxa"/>
          </w:tcPr>
          <w:p w14:paraId="1339D0A9" w14:textId="77777777" w:rsidR="00644FAB" w:rsidRDefault="00D305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Docker Compose / Manual</w:t>
            </w:r>
          </w:p>
        </w:tc>
      </w:tr>
      <w:tr w:rsidR="00644FAB" w14:paraId="291A7D7F" w14:textId="77777777" w:rsidTr="00644F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16074178" w14:textId="77777777" w:rsidR="00644FAB" w:rsidRDefault="00D3059A">
            <w:r>
              <w:t>Zona Horaria</w:t>
            </w:r>
          </w:p>
        </w:tc>
        <w:tc>
          <w:tcPr>
            <w:tcW w:w="4320" w:type="dxa"/>
          </w:tcPr>
          <w:p w14:paraId="2F674DA5" w14:textId="77777777" w:rsidR="00644FAB" w:rsidRDefault="00D305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America/Bogota (Colombia)</w:t>
            </w:r>
          </w:p>
        </w:tc>
      </w:tr>
    </w:tbl>
    <w:p w14:paraId="784D40B5" w14:textId="77777777" w:rsidR="00644FAB" w:rsidRDefault="00644FAB"/>
    <w:p w14:paraId="46B85C36" w14:textId="77777777" w:rsidR="00644FAB" w:rsidRDefault="00D3059A">
      <w:pPr>
        <w:pStyle w:val="Ttulo1"/>
      </w:pPr>
      <w:r>
        <w:t>2. REQUISITOS DEL SISTEMA</w:t>
      </w:r>
    </w:p>
    <w:p w14:paraId="29B65238" w14:textId="77777777" w:rsidR="00644FAB" w:rsidRDefault="00D3059A">
      <w:pPr>
        <w:pStyle w:val="Ttulo3"/>
      </w:pPr>
      <w:r>
        <w:t>Para Despliegue con Docker (RECOMENDADO):</w:t>
      </w:r>
    </w:p>
    <w:p w14:paraId="527CF693" w14:textId="77777777" w:rsidR="00644FAB" w:rsidRDefault="00D3059A">
      <w:pPr>
        <w:pStyle w:val="Listaconvietas"/>
      </w:pPr>
      <w:r>
        <w:t>Docker Engine: 20.10+</w:t>
      </w:r>
    </w:p>
    <w:p w14:paraId="1F0C4324" w14:textId="77777777" w:rsidR="00644FAB" w:rsidRDefault="00D3059A">
      <w:pPr>
        <w:pStyle w:val="Listaconvietas"/>
      </w:pPr>
      <w:r>
        <w:t>Docker Compose: 2.0+</w:t>
      </w:r>
    </w:p>
    <w:p w14:paraId="34787879" w14:textId="77777777" w:rsidR="00644FAB" w:rsidRDefault="00D3059A">
      <w:pPr>
        <w:pStyle w:val="Listaconvietas"/>
      </w:pPr>
      <w:r>
        <w:t>Espacio en disco: 5GB mínimo</w:t>
      </w:r>
    </w:p>
    <w:p w14:paraId="0CB27CDF" w14:textId="77777777" w:rsidR="00644FAB" w:rsidRDefault="00D3059A">
      <w:pPr>
        <w:pStyle w:val="Listaconvietas"/>
      </w:pPr>
      <w:r>
        <w:t>RAM: 4GB mínimo</w:t>
      </w:r>
    </w:p>
    <w:p w14:paraId="366D325B" w14:textId="77777777" w:rsidR="00644FAB" w:rsidRDefault="00D3059A">
      <w:pPr>
        <w:pStyle w:val="Ttulo3"/>
      </w:pPr>
      <w:r>
        <w:t>Para Despliegue Manual:</w:t>
      </w:r>
    </w:p>
    <w:tbl>
      <w:tblPr>
        <w:tblStyle w:val="Cuadrculaclara-nfasis1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644FAB" w14:paraId="79A49F7D" w14:textId="77777777" w:rsidTr="00644F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shd w:val="clear" w:color="auto" w:fill="054468"/>
          </w:tcPr>
          <w:p w14:paraId="1631A181" w14:textId="77777777" w:rsidR="00644FAB" w:rsidRDefault="00D3059A">
            <w:r>
              <w:rPr>
                <w:color w:val="FFFFFF"/>
              </w:rPr>
              <w:t>Componente</w:t>
            </w:r>
          </w:p>
        </w:tc>
        <w:tc>
          <w:tcPr>
            <w:tcW w:w="2880" w:type="dxa"/>
            <w:shd w:val="clear" w:color="auto" w:fill="054468"/>
          </w:tcPr>
          <w:p w14:paraId="090DA08B" w14:textId="77777777" w:rsidR="00644FAB" w:rsidRDefault="00D30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</w:rPr>
              <w:t>Versión</w:t>
            </w:r>
          </w:p>
        </w:tc>
        <w:tc>
          <w:tcPr>
            <w:tcW w:w="2880" w:type="dxa"/>
            <w:shd w:val="clear" w:color="auto" w:fill="054468"/>
          </w:tcPr>
          <w:p w14:paraId="6AD49D54" w14:textId="77777777" w:rsidR="00644FAB" w:rsidRDefault="00D30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</w:rPr>
              <w:t>Descripción</w:t>
            </w:r>
          </w:p>
        </w:tc>
      </w:tr>
      <w:tr w:rsidR="00644FAB" w14:paraId="19619FB4" w14:textId="77777777" w:rsidTr="00644F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3B8787E7" w14:textId="77777777" w:rsidR="00644FAB" w:rsidRDefault="00D3059A">
            <w:r>
              <w:t>Java</w:t>
            </w:r>
          </w:p>
        </w:tc>
        <w:tc>
          <w:tcPr>
            <w:tcW w:w="2880" w:type="dxa"/>
          </w:tcPr>
          <w:p w14:paraId="59758EBF" w14:textId="77777777" w:rsidR="00644FAB" w:rsidRDefault="00D305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</w:t>
            </w:r>
          </w:p>
        </w:tc>
        <w:tc>
          <w:tcPr>
            <w:tcW w:w="2880" w:type="dxa"/>
          </w:tcPr>
          <w:p w14:paraId="0DF20976" w14:textId="77777777" w:rsidR="00644FAB" w:rsidRDefault="00D305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JDK </w:t>
            </w:r>
            <w:r>
              <w:t>21+ (obligatorio)</w:t>
            </w:r>
          </w:p>
        </w:tc>
      </w:tr>
      <w:tr w:rsidR="00644FAB" w14:paraId="564C860E" w14:textId="77777777" w:rsidTr="00644F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513879D5" w14:textId="77777777" w:rsidR="00644FAB" w:rsidRDefault="00D3059A">
            <w:r>
              <w:t>Node.js</w:t>
            </w:r>
          </w:p>
        </w:tc>
        <w:tc>
          <w:tcPr>
            <w:tcW w:w="2880" w:type="dxa"/>
          </w:tcPr>
          <w:p w14:paraId="7EA6B81E" w14:textId="77777777" w:rsidR="00644FAB" w:rsidRDefault="00D305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18+</w:t>
            </w:r>
          </w:p>
        </w:tc>
        <w:tc>
          <w:tcPr>
            <w:tcW w:w="2880" w:type="dxa"/>
          </w:tcPr>
          <w:p w14:paraId="5CF24BA3" w14:textId="77777777" w:rsidR="00644FAB" w:rsidRDefault="00D305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Para compilar Frontend</w:t>
            </w:r>
          </w:p>
        </w:tc>
      </w:tr>
      <w:tr w:rsidR="00644FAB" w14:paraId="777D6220" w14:textId="77777777" w:rsidTr="00644F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50BF98C2" w14:textId="77777777" w:rsidR="00644FAB" w:rsidRDefault="00D3059A">
            <w:r>
              <w:t>npm</w:t>
            </w:r>
          </w:p>
        </w:tc>
        <w:tc>
          <w:tcPr>
            <w:tcW w:w="2880" w:type="dxa"/>
          </w:tcPr>
          <w:p w14:paraId="615423DD" w14:textId="77777777" w:rsidR="00644FAB" w:rsidRDefault="00D305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9+</w:t>
            </w:r>
          </w:p>
        </w:tc>
        <w:tc>
          <w:tcPr>
            <w:tcW w:w="2880" w:type="dxa"/>
          </w:tcPr>
          <w:p w14:paraId="73F0C9DF" w14:textId="77777777" w:rsidR="00644FAB" w:rsidRDefault="00D305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Gestor de paquetes</w:t>
            </w:r>
          </w:p>
        </w:tc>
      </w:tr>
      <w:tr w:rsidR="00644FAB" w14:paraId="03B79D54" w14:textId="77777777" w:rsidTr="00644F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202A580B" w14:textId="77777777" w:rsidR="00644FAB" w:rsidRDefault="00D3059A">
            <w:r>
              <w:t>PostgreSQL</w:t>
            </w:r>
          </w:p>
        </w:tc>
        <w:tc>
          <w:tcPr>
            <w:tcW w:w="2880" w:type="dxa"/>
          </w:tcPr>
          <w:p w14:paraId="13805F90" w14:textId="77777777" w:rsidR="00644FAB" w:rsidRDefault="00D305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16</w:t>
            </w:r>
          </w:p>
        </w:tc>
        <w:tc>
          <w:tcPr>
            <w:tcW w:w="2880" w:type="dxa"/>
          </w:tcPr>
          <w:p w14:paraId="3EDEC851" w14:textId="77777777" w:rsidR="00644FAB" w:rsidRDefault="00D305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Base de datos</w:t>
            </w:r>
          </w:p>
        </w:tc>
      </w:tr>
    </w:tbl>
    <w:p w14:paraId="361B4116" w14:textId="77777777" w:rsidR="00644FAB" w:rsidRDefault="00D3059A">
      <w:r>
        <w:br w:type="page"/>
      </w:r>
    </w:p>
    <w:p w14:paraId="4E9CAADB" w14:textId="77777777" w:rsidR="00644FAB" w:rsidRDefault="00D3059A">
      <w:pPr>
        <w:pStyle w:val="Ttulo1"/>
      </w:pPr>
      <w:r>
        <w:lastRenderedPageBreak/>
        <w:t>3. VERSIONES DE DEPENDENCIAS</w:t>
      </w:r>
    </w:p>
    <w:p w14:paraId="6B53606F" w14:textId="77777777" w:rsidR="00644FAB" w:rsidRDefault="00D3059A">
      <w:pPr>
        <w:pStyle w:val="Ttulo3"/>
      </w:pPr>
      <w:r>
        <w:t>BACKEND - Spring Boot 3.5.6</w:t>
      </w:r>
    </w:p>
    <w:p w14:paraId="78A76A19" w14:textId="77777777" w:rsidR="00644FAB" w:rsidRDefault="00D3059A">
      <w:pPr>
        <w:pStyle w:val="Listaconvietas"/>
      </w:pPr>
      <w:r>
        <w:t>Spring Boot: 3.5.6</w:t>
      </w:r>
    </w:p>
    <w:p w14:paraId="499E30F3" w14:textId="77777777" w:rsidR="00644FAB" w:rsidRDefault="00D3059A">
      <w:pPr>
        <w:pStyle w:val="Listaconvietas"/>
      </w:pPr>
      <w:r>
        <w:t>Java: 21</w:t>
      </w:r>
    </w:p>
    <w:p w14:paraId="54C8BB75" w14:textId="77777777" w:rsidR="00644FAB" w:rsidRDefault="00D3059A">
      <w:pPr>
        <w:pStyle w:val="Listaconvietas"/>
      </w:pPr>
      <w:r>
        <w:t>PostgreSQL Driver: Última compatibilidad</w:t>
      </w:r>
    </w:p>
    <w:p w14:paraId="33CC67E6" w14:textId="77777777" w:rsidR="00644FAB" w:rsidRDefault="00D3059A">
      <w:pPr>
        <w:pStyle w:val="Listaconvietas"/>
      </w:pPr>
      <w:r>
        <w:t xml:space="preserve">Lombok: </w:t>
      </w:r>
      <w:r>
        <w:t>Última versión</w:t>
      </w:r>
    </w:p>
    <w:p w14:paraId="43BAA7B7" w14:textId="77777777" w:rsidR="00644FAB" w:rsidRDefault="00D3059A">
      <w:pPr>
        <w:pStyle w:val="Listaconvietas"/>
      </w:pPr>
      <w:r>
        <w:t>Apache POI: 5.2.5</w:t>
      </w:r>
    </w:p>
    <w:p w14:paraId="6AC0E40E" w14:textId="77777777" w:rsidR="00644FAB" w:rsidRDefault="00D3059A">
      <w:pPr>
        <w:pStyle w:val="Listaconvietas"/>
      </w:pPr>
      <w:r>
        <w:t>JWT (JJWT): 0.12.3</w:t>
      </w:r>
    </w:p>
    <w:p w14:paraId="04F9DF5B" w14:textId="77777777" w:rsidR="00644FAB" w:rsidRDefault="00D3059A">
      <w:pPr>
        <w:pStyle w:val="Listaconvietas"/>
      </w:pPr>
      <w:r>
        <w:t>Spring Security: 3.5.6</w:t>
      </w:r>
    </w:p>
    <w:p w14:paraId="00FA599D" w14:textId="77777777" w:rsidR="00644FAB" w:rsidRDefault="00D3059A">
      <w:pPr>
        <w:pStyle w:val="Listaconvietas"/>
      </w:pPr>
      <w:r>
        <w:t>Spring Data JPA: 3.5.6</w:t>
      </w:r>
    </w:p>
    <w:p w14:paraId="1F4C8E50" w14:textId="77777777" w:rsidR="00644FAB" w:rsidRDefault="00D3059A">
      <w:pPr>
        <w:pStyle w:val="Listaconvietas"/>
      </w:pPr>
      <w:r>
        <w:t>Spring Boot Actuator: 3.5.6</w:t>
      </w:r>
    </w:p>
    <w:p w14:paraId="56FC6855" w14:textId="77777777" w:rsidR="00644FAB" w:rsidRDefault="00D3059A">
      <w:pPr>
        <w:pStyle w:val="Listaconvietas"/>
      </w:pPr>
      <w:r>
        <w:t>Spring Boot AOP: 3.5.6</w:t>
      </w:r>
    </w:p>
    <w:p w14:paraId="2C3B5EFB" w14:textId="77777777" w:rsidR="00644FAB" w:rsidRDefault="00D3059A">
      <w:pPr>
        <w:pStyle w:val="Ttulo3"/>
      </w:pPr>
      <w:r>
        <w:t>FRONTEND - React 19.1.1</w:t>
      </w:r>
    </w:p>
    <w:p w14:paraId="7CB79A19" w14:textId="77777777" w:rsidR="00644FAB" w:rsidRDefault="00D3059A">
      <w:pPr>
        <w:pStyle w:val="Listaconvietas"/>
      </w:pPr>
      <w:r>
        <w:t>React: 19.1.1</w:t>
      </w:r>
    </w:p>
    <w:p w14:paraId="2A9FA5E6" w14:textId="77777777" w:rsidR="00644FAB" w:rsidRDefault="00D3059A">
      <w:pPr>
        <w:pStyle w:val="Listaconvietas"/>
      </w:pPr>
      <w:r>
        <w:t>React DOM: 19.1.1</w:t>
      </w:r>
    </w:p>
    <w:p w14:paraId="49AC22EC" w14:textId="77777777" w:rsidR="00644FAB" w:rsidRDefault="00D3059A">
      <w:pPr>
        <w:pStyle w:val="Listaconvietas"/>
      </w:pPr>
      <w:r>
        <w:t>React Router DOM: 7.9.5</w:t>
      </w:r>
    </w:p>
    <w:p w14:paraId="6BC4A4AE" w14:textId="77777777" w:rsidR="00644FAB" w:rsidRDefault="00D3059A">
      <w:pPr>
        <w:pStyle w:val="Listaconvietas"/>
      </w:pPr>
      <w:r>
        <w:t>Axios: 1.13.2</w:t>
      </w:r>
    </w:p>
    <w:p w14:paraId="71EE8518" w14:textId="77777777" w:rsidR="00644FAB" w:rsidRDefault="00D3059A">
      <w:pPr>
        <w:pStyle w:val="Listaconvietas"/>
      </w:pPr>
      <w:r>
        <w:t>Vite: 7.1.7</w:t>
      </w:r>
    </w:p>
    <w:p w14:paraId="6674DA7C" w14:textId="77777777" w:rsidR="00644FAB" w:rsidRDefault="00D3059A">
      <w:pPr>
        <w:pStyle w:val="Listaconvietas"/>
      </w:pPr>
      <w:r>
        <w:t>E</w:t>
      </w:r>
      <w:r>
        <w:t>xcelJS: 4.4.0</w:t>
      </w:r>
    </w:p>
    <w:p w14:paraId="2BEEAF20" w14:textId="77777777" w:rsidR="00644FAB" w:rsidRDefault="00D3059A">
      <w:pPr>
        <w:pStyle w:val="Listaconvietas"/>
      </w:pPr>
      <w:r>
        <w:t>Recharts: 3.6.0</w:t>
      </w:r>
    </w:p>
    <w:p w14:paraId="7EC11D90" w14:textId="77777777" w:rsidR="00644FAB" w:rsidRDefault="00D3059A">
      <w:pPr>
        <w:pStyle w:val="Listaconvietas"/>
      </w:pPr>
      <w:r>
        <w:t>Flatpickr: 4.6.13</w:t>
      </w:r>
    </w:p>
    <w:p w14:paraId="51980D54" w14:textId="77777777" w:rsidR="00644FAB" w:rsidRDefault="00D3059A">
      <w:pPr>
        <w:pStyle w:val="Listaconvietas"/>
      </w:pPr>
      <w:r>
        <w:t>Framer Motion: 12.34.0</w:t>
      </w:r>
    </w:p>
    <w:p w14:paraId="51443EA2" w14:textId="77777777" w:rsidR="00644FAB" w:rsidRDefault="00D3059A">
      <w:pPr>
        <w:pStyle w:val="Listaconvietas"/>
      </w:pPr>
      <w:r>
        <w:t>React Icons: 5.5.0</w:t>
      </w:r>
    </w:p>
    <w:p w14:paraId="4223B501" w14:textId="77777777" w:rsidR="00644FAB" w:rsidRDefault="00D3059A">
      <w:pPr>
        <w:pStyle w:val="Listaconvietas"/>
      </w:pPr>
      <w:r>
        <w:t>ESLint: 9.39.3</w:t>
      </w:r>
    </w:p>
    <w:p w14:paraId="6EE3AD45" w14:textId="77777777" w:rsidR="00644FAB" w:rsidRDefault="00D3059A">
      <w:r>
        <w:br w:type="page"/>
      </w:r>
    </w:p>
    <w:p w14:paraId="2F7B1BF7" w14:textId="77777777" w:rsidR="00644FAB" w:rsidRDefault="00D3059A">
      <w:pPr>
        <w:pStyle w:val="Ttulo1"/>
      </w:pPr>
      <w:r>
        <w:lastRenderedPageBreak/>
        <w:t>4. CONFIGURACIÓN DE BASE DE DATOS</w:t>
      </w:r>
    </w:p>
    <w:tbl>
      <w:tblPr>
        <w:tblStyle w:val="Cuadrculaclara-nfasis1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644FAB" w14:paraId="08612E00" w14:textId="77777777" w:rsidTr="00644F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shd w:val="clear" w:color="auto" w:fill="054468"/>
          </w:tcPr>
          <w:p w14:paraId="20EC9BCA" w14:textId="77777777" w:rsidR="00644FAB" w:rsidRDefault="00D3059A">
            <w:r>
              <w:rPr>
                <w:color w:val="FFFFFF"/>
              </w:rPr>
              <w:t>Parámetro</w:t>
            </w:r>
          </w:p>
        </w:tc>
        <w:tc>
          <w:tcPr>
            <w:tcW w:w="4320" w:type="dxa"/>
            <w:shd w:val="clear" w:color="auto" w:fill="054468"/>
          </w:tcPr>
          <w:p w14:paraId="30214BAE" w14:textId="77777777" w:rsidR="00644FAB" w:rsidRDefault="00D30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</w:rPr>
              <w:t>Valor</w:t>
            </w:r>
          </w:p>
        </w:tc>
      </w:tr>
      <w:tr w:rsidR="00644FAB" w14:paraId="2AF46521" w14:textId="77777777" w:rsidTr="00644F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132E7D09" w14:textId="77777777" w:rsidR="00644FAB" w:rsidRDefault="00D3059A">
            <w:r>
              <w:t>Motor</w:t>
            </w:r>
          </w:p>
        </w:tc>
        <w:tc>
          <w:tcPr>
            <w:tcW w:w="4320" w:type="dxa"/>
          </w:tcPr>
          <w:p w14:paraId="797F7D3C" w14:textId="77777777" w:rsidR="00644FAB" w:rsidRDefault="00D305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PostgreSQL 16</w:t>
            </w:r>
          </w:p>
        </w:tc>
      </w:tr>
      <w:tr w:rsidR="00644FAB" w14:paraId="0C843D77" w14:textId="77777777" w:rsidTr="00644F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7CD8600D" w14:textId="77777777" w:rsidR="00644FAB" w:rsidRDefault="00D3059A">
            <w:r>
              <w:t>Nombre Base de Datos</w:t>
            </w:r>
          </w:p>
        </w:tc>
        <w:tc>
          <w:tcPr>
            <w:tcW w:w="4320" w:type="dxa"/>
          </w:tcPr>
          <w:p w14:paraId="13E9D45A" w14:textId="77777777" w:rsidR="00644FAB" w:rsidRDefault="00D305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Proclinico</w:t>
            </w:r>
          </w:p>
        </w:tc>
      </w:tr>
      <w:tr w:rsidR="00644FAB" w14:paraId="06BF799B" w14:textId="77777777" w:rsidTr="00644F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4836BD9F" w14:textId="77777777" w:rsidR="00644FAB" w:rsidRDefault="00D3059A">
            <w:r>
              <w:t>Schema</w:t>
            </w:r>
          </w:p>
        </w:tc>
        <w:tc>
          <w:tcPr>
            <w:tcW w:w="4320" w:type="dxa"/>
          </w:tcPr>
          <w:p w14:paraId="771549DC" w14:textId="77777777" w:rsidR="00644FAB" w:rsidRDefault="00D305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proclinico</w:t>
            </w:r>
          </w:p>
        </w:tc>
      </w:tr>
      <w:tr w:rsidR="00644FAB" w14:paraId="1808F3D9" w14:textId="77777777" w:rsidTr="00644F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7AA8EC5F" w14:textId="77777777" w:rsidR="00644FAB" w:rsidRDefault="00D3059A">
            <w:r>
              <w:t>Zona Horaria</w:t>
            </w:r>
          </w:p>
        </w:tc>
        <w:tc>
          <w:tcPr>
            <w:tcW w:w="4320" w:type="dxa"/>
          </w:tcPr>
          <w:p w14:paraId="3D80FA23" w14:textId="77777777" w:rsidR="00644FAB" w:rsidRDefault="00D305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America/Bogota</w:t>
            </w:r>
          </w:p>
        </w:tc>
      </w:tr>
      <w:tr w:rsidR="00644FAB" w14:paraId="59999984" w14:textId="77777777" w:rsidTr="00644F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2A7F8B39" w14:textId="77777777" w:rsidR="00644FAB" w:rsidRDefault="00D3059A">
            <w:r>
              <w:t>Server Timezone</w:t>
            </w:r>
          </w:p>
        </w:tc>
        <w:tc>
          <w:tcPr>
            <w:tcW w:w="4320" w:type="dxa"/>
          </w:tcPr>
          <w:p w14:paraId="7A0CD6CE" w14:textId="77777777" w:rsidR="00644FAB" w:rsidRDefault="00D305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serverTimezone=America/Bogota</w:t>
            </w:r>
          </w:p>
        </w:tc>
      </w:tr>
      <w:tr w:rsidR="00644FAB" w14:paraId="6518636A" w14:textId="77777777" w:rsidTr="00644F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74A34061" w14:textId="77777777" w:rsidR="00644FAB" w:rsidRDefault="00D3059A">
            <w:r>
              <w:t>Dialect</w:t>
            </w:r>
          </w:p>
        </w:tc>
        <w:tc>
          <w:tcPr>
            <w:tcW w:w="4320" w:type="dxa"/>
          </w:tcPr>
          <w:p w14:paraId="35E9CADD" w14:textId="77777777" w:rsidR="00644FAB" w:rsidRDefault="00D305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PostgreSQL95</w:t>
            </w:r>
          </w:p>
        </w:tc>
      </w:tr>
      <w:tr w:rsidR="00644FAB" w14:paraId="3766D772" w14:textId="77777777" w:rsidTr="00644F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73AABF42" w14:textId="77777777" w:rsidR="00644FAB" w:rsidRDefault="00D3059A">
            <w:r>
              <w:t>DDL Auto</w:t>
            </w:r>
          </w:p>
        </w:tc>
        <w:tc>
          <w:tcPr>
            <w:tcW w:w="4320" w:type="dxa"/>
          </w:tcPr>
          <w:p w14:paraId="78783A70" w14:textId="77777777" w:rsidR="00644FAB" w:rsidRDefault="00D305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update</w:t>
            </w:r>
          </w:p>
        </w:tc>
      </w:tr>
      <w:tr w:rsidR="00644FAB" w14:paraId="36ADA29E" w14:textId="77777777" w:rsidTr="00644F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7F63F485" w14:textId="77777777" w:rsidR="00644FAB" w:rsidRDefault="00D3059A">
            <w:r>
              <w:t>Flyway Migrations</w:t>
            </w:r>
          </w:p>
        </w:tc>
        <w:tc>
          <w:tcPr>
            <w:tcW w:w="4320" w:type="dxa"/>
          </w:tcPr>
          <w:p w14:paraId="38A896CA" w14:textId="77777777" w:rsidR="00644FAB" w:rsidRDefault="00D305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Habilitado</w:t>
            </w:r>
          </w:p>
        </w:tc>
      </w:tr>
    </w:tbl>
    <w:p w14:paraId="3E445C11" w14:textId="77777777" w:rsidR="00644FAB" w:rsidRDefault="00D3059A">
      <w:r>
        <w:br w:type="page"/>
      </w:r>
    </w:p>
    <w:p w14:paraId="5F8CDBC1" w14:textId="77777777" w:rsidR="00644FAB" w:rsidRDefault="00D3059A">
      <w:pPr>
        <w:pStyle w:val="Ttulo1"/>
      </w:pPr>
      <w:r>
        <w:lastRenderedPageBreak/>
        <w:t>5. VARIABLES DE ENTORNO REQUERIDAS</w:t>
      </w:r>
    </w:p>
    <w:p w14:paraId="39D76450" w14:textId="77777777" w:rsidR="00644FAB" w:rsidRDefault="00D3059A">
      <w:r>
        <w:t xml:space="preserve">Crear archivo .env en la raíz del proyecto con la siguiente </w:t>
      </w:r>
      <w:r>
        <w:t>configuración:</w:t>
      </w:r>
    </w:p>
    <w:p w14:paraId="17302BCE" w14:textId="77777777" w:rsidR="00644FAB" w:rsidRDefault="00D3059A">
      <w:r>
        <w:rPr>
          <w:rFonts w:ascii="Courier New" w:hAnsi="Courier New"/>
          <w:sz w:val="18"/>
        </w:rPr>
        <w:t># Base de Datos</w:t>
      </w:r>
      <w:r>
        <w:rPr>
          <w:rFonts w:ascii="Courier New" w:hAnsi="Courier New"/>
          <w:sz w:val="18"/>
        </w:rPr>
        <w:br/>
        <w:t>POSTGRES_DB=Proclinico</w:t>
      </w:r>
      <w:r>
        <w:rPr>
          <w:rFonts w:ascii="Courier New" w:hAnsi="Courier New"/>
          <w:sz w:val="18"/>
        </w:rPr>
        <w:br/>
        <w:t>POSTGRES_USER=postgres</w:t>
      </w:r>
      <w:r>
        <w:rPr>
          <w:rFonts w:ascii="Courier New" w:hAnsi="Courier New"/>
          <w:sz w:val="18"/>
        </w:rPr>
        <w:br/>
        <w:t>POSTGRES_PASSWORD=[CAMBIAR_EN_PRODUCCION]</w:t>
      </w:r>
      <w:r>
        <w:rPr>
          <w:rFonts w:ascii="Courier New" w:hAnsi="Courier New"/>
          <w:sz w:val="18"/>
        </w:rPr>
        <w:br/>
        <w:t>POSTGRES_PORT=5432</w:t>
      </w:r>
      <w:r>
        <w:rPr>
          <w:rFonts w:ascii="Courier New" w:hAnsi="Courier New"/>
          <w:sz w:val="18"/>
        </w:rPr>
        <w:br/>
      </w:r>
      <w:r>
        <w:rPr>
          <w:rFonts w:ascii="Courier New" w:hAnsi="Courier New"/>
          <w:sz w:val="18"/>
        </w:rPr>
        <w:br/>
        <w:t># Backend</w:t>
      </w:r>
      <w:r>
        <w:rPr>
          <w:rFonts w:ascii="Courier New" w:hAnsi="Courier New"/>
          <w:sz w:val="18"/>
        </w:rPr>
        <w:br/>
        <w:t>BACKEND_PORT=8080</w:t>
      </w:r>
      <w:r>
        <w:rPr>
          <w:rFonts w:ascii="Courier New" w:hAnsi="Courier New"/>
          <w:sz w:val="18"/>
        </w:rPr>
        <w:br/>
        <w:t>JWT_SECRET=[GENERAR_NUEVA_CLAVE_SECURA]</w:t>
      </w:r>
      <w:r>
        <w:rPr>
          <w:rFonts w:ascii="Courier New" w:hAnsi="Courier New"/>
          <w:sz w:val="18"/>
        </w:rPr>
        <w:br/>
        <w:t>JWT_EXPIRATION=86400000</w:t>
      </w:r>
      <w:r>
        <w:rPr>
          <w:rFonts w:ascii="Courier New" w:hAnsi="Courier New"/>
          <w:sz w:val="18"/>
        </w:rPr>
        <w:br/>
        <w:t>LOG_LEVEL=INFO</w:t>
      </w:r>
      <w:r>
        <w:rPr>
          <w:rFonts w:ascii="Courier New" w:hAnsi="Courier New"/>
          <w:sz w:val="18"/>
        </w:rPr>
        <w:br/>
      </w:r>
      <w:r>
        <w:rPr>
          <w:rFonts w:ascii="Courier New" w:hAnsi="Courier New"/>
          <w:sz w:val="18"/>
        </w:rPr>
        <w:br/>
        <w:t># Fronten</w:t>
      </w:r>
      <w:r>
        <w:rPr>
          <w:rFonts w:ascii="Courier New" w:hAnsi="Courier New"/>
          <w:sz w:val="18"/>
        </w:rPr>
        <w:t>d</w:t>
      </w:r>
      <w:r>
        <w:rPr>
          <w:rFonts w:ascii="Courier New" w:hAnsi="Courier New"/>
          <w:sz w:val="18"/>
        </w:rPr>
        <w:br/>
        <w:t>FRONTEND_PORT=80</w:t>
      </w:r>
      <w:r>
        <w:rPr>
          <w:rFonts w:ascii="Courier New" w:hAnsi="Courier New"/>
          <w:sz w:val="18"/>
        </w:rPr>
        <w:br/>
      </w:r>
      <w:r>
        <w:rPr>
          <w:rFonts w:ascii="Courier New" w:hAnsi="Courier New"/>
          <w:sz w:val="18"/>
        </w:rPr>
        <w:br/>
        <w:t># Email SMTP</w:t>
      </w:r>
      <w:r>
        <w:rPr>
          <w:rFonts w:ascii="Courier New" w:hAnsi="Courier New"/>
          <w:sz w:val="18"/>
        </w:rPr>
        <w:br/>
        <w:t>MAIL_HOST=smtp.gmail.com</w:t>
      </w:r>
      <w:r>
        <w:rPr>
          <w:rFonts w:ascii="Courier New" w:hAnsi="Courier New"/>
          <w:sz w:val="18"/>
        </w:rPr>
        <w:br/>
        <w:t>MAIL_PORT=587</w:t>
      </w:r>
      <w:r>
        <w:rPr>
          <w:rFonts w:ascii="Courier New" w:hAnsi="Courier New"/>
          <w:sz w:val="18"/>
        </w:rPr>
        <w:br/>
        <w:t>MAIL_USERNAME=pedidosproclinico@gmail.com</w:t>
      </w:r>
      <w:r>
        <w:rPr>
          <w:rFonts w:ascii="Courier New" w:hAnsi="Courier New"/>
          <w:sz w:val="18"/>
        </w:rPr>
        <w:br/>
        <w:t>MAIL_PASSWORD=[CAMBIAR_EN_PRODUCCION]</w:t>
      </w:r>
      <w:r>
        <w:rPr>
          <w:rFonts w:ascii="Courier New" w:hAnsi="Courier New"/>
          <w:sz w:val="18"/>
        </w:rPr>
        <w:br/>
      </w:r>
      <w:r>
        <w:rPr>
          <w:rFonts w:ascii="Courier New" w:hAnsi="Courier New"/>
          <w:sz w:val="18"/>
        </w:rPr>
        <w:br/>
        <w:t># Logo</w:t>
      </w:r>
      <w:r>
        <w:rPr>
          <w:rFonts w:ascii="Courier New" w:hAnsi="Courier New"/>
          <w:sz w:val="18"/>
        </w:rPr>
        <w:br/>
        <w:t>APP_LOGO_URL=https://res.cloudinary.com/dxci3utlb/image/upload/v1767052356/Logo_proclinico_fxxfo</w:t>
      </w:r>
      <w:r>
        <w:rPr>
          <w:rFonts w:ascii="Courier New" w:hAnsi="Courier New"/>
          <w:sz w:val="18"/>
        </w:rPr>
        <w:t>m.png</w:t>
      </w:r>
    </w:p>
    <w:p w14:paraId="2E0D300A" w14:textId="77777777" w:rsidR="00644FAB" w:rsidRDefault="00644FAB"/>
    <w:p w14:paraId="4AF8BDEF" w14:textId="77777777" w:rsidR="00644FAB" w:rsidRDefault="00D3059A">
      <w:r>
        <w:rPr>
          <w:b/>
          <w:color w:val="DC2626"/>
        </w:rPr>
        <w:t>⚠</w:t>
      </w:r>
      <w:r>
        <w:rPr>
          <w:b/>
          <w:color w:val="DC2626"/>
        </w:rPr>
        <w:t>️</w:t>
      </w:r>
      <w:r>
        <w:rPr>
          <w:b/>
          <w:color w:val="DC2626"/>
        </w:rPr>
        <w:t xml:space="preserve"> VARIABLES CRÍTICAS A CAMBIAR EN PRODUCCIÓN:</w:t>
      </w:r>
    </w:p>
    <w:p w14:paraId="439B4C8C" w14:textId="77777777" w:rsidR="00644FAB" w:rsidRDefault="00D3059A">
      <w:pPr>
        <w:pStyle w:val="Listaconvietas"/>
      </w:pPr>
      <w:r>
        <w:t>POSTGRES_PASSWORD - Nueva contraseña segura</w:t>
      </w:r>
    </w:p>
    <w:p w14:paraId="37D45EB7" w14:textId="77777777" w:rsidR="00644FAB" w:rsidRDefault="00D3059A">
      <w:pPr>
        <w:pStyle w:val="Listaconvietas"/>
      </w:pPr>
      <w:r>
        <w:t>MAIL_PASSWORD - Credenciales de correo real</w:t>
      </w:r>
    </w:p>
    <w:p w14:paraId="694273BC" w14:textId="77777777" w:rsidR="00644FAB" w:rsidRDefault="00D3059A">
      <w:pPr>
        <w:pStyle w:val="Listaconvietas"/>
      </w:pPr>
      <w:r>
        <w:t>JWT_SECRET - Nueva clave secreta (base64)</w:t>
      </w:r>
    </w:p>
    <w:p w14:paraId="355EEAA9" w14:textId="77777777" w:rsidR="00644FAB" w:rsidRDefault="00D3059A">
      <w:r>
        <w:br w:type="page"/>
      </w:r>
    </w:p>
    <w:p w14:paraId="155D166F" w14:textId="77777777" w:rsidR="00644FAB" w:rsidRDefault="00D3059A">
      <w:pPr>
        <w:pStyle w:val="Ttulo1"/>
      </w:pPr>
      <w:r>
        <w:lastRenderedPageBreak/>
        <w:t>6. PUERTOS UTILIZADOS</w:t>
      </w:r>
    </w:p>
    <w:tbl>
      <w:tblPr>
        <w:tblStyle w:val="Cuadrculaclara-nfasis1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644FAB" w14:paraId="4DE03D85" w14:textId="77777777" w:rsidTr="00644F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shd w:val="clear" w:color="auto" w:fill="054468"/>
          </w:tcPr>
          <w:p w14:paraId="2F326D47" w14:textId="77777777" w:rsidR="00644FAB" w:rsidRDefault="00D3059A">
            <w:r>
              <w:rPr>
                <w:color w:val="FFFFFF"/>
              </w:rPr>
              <w:t>Servicio</w:t>
            </w:r>
          </w:p>
        </w:tc>
        <w:tc>
          <w:tcPr>
            <w:tcW w:w="2160" w:type="dxa"/>
            <w:shd w:val="clear" w:color="auto" w:fill="054468"/>
          </w:tcPr>
          <w:p w14:paraId="3C97052D" w14:textId="77777777" w:rsidR="00644FAB" w:rsidRDefault="00D30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</w:rPr>
              <w:t>Puerto</w:t>
            </w:r>
          </w:p>
        </w:tc>
        <w:tc>
          <w:tcPr>
            <w:tcW w:w="2160" w:type="dxa"/>
            <w:shd w:val="clear" w:color="auto" w:fill="054468"/>
          </w:tcPr>
          <w:p w14:paraId="08AE54A9" w14:textId="77777777" w:rsidR="00644FAB" w:rsidRDefault="00D30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</w:rPr>
              <w:t>Protocolo</w:t>
            </w:r>
          </w:p>
        </w:tc>
        <w:tc>
          <w:tcPr>
            <w:tcW w:w="2160" w:type="dxa"/>
            <w:shd w:val="clear" w:color="auto" w:fill="054468"/>
          </w:tcPr>
          <w:p w14:paraId="22F28B8C" w14:textId="77777777" w:rsidR="00644FAB" w:rsidRDefault="00D30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/>
              </w:rPr>
              <w:t>Descripción</w:t>
            </w:r>
          </w:p>
        </w:tc>
      </w:tr>
      <w:tr w:rsidR="00644FAB" w14:paraId="53ED896A" w14:textId="77777777" w:rsidTr="00644F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2EA4F1FB" w14:textId="77777777" w:rsidR="00644FAB" w:rsidRDefault="00D3059A">
            <w:r>
              <w:t>PostgreSQL</w:t>
            </w:r>
          </w:p>
        </w:tc>
        <w:tc>
          <w:tcPr>
            <w:tcW w:w="2160" w:type="dxa"/>
          </w:tcPr>
          <w:p w14:paraId="08E3FBC9" w14:textId="77777777" w:rsidR="00644FAB" w:rsidRDefault="00D305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5432</w:t>
            </w:r>
          </w:p>
        </w:tc>
        <w:tc>
          <w:tcPr>
            <w:tcW w:w="2160" w:type="dxa"/>
          </w:tcPr>
          <w:p w14:paraId="2D3EFA14" w14:textId="77777777" w:rsidR="00644FAB" w:rsidRDefault="00D305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TCP</w:t>
            </w:r>
          </w:p>
        </w:tc>
        <w:tc>
          <w:tcPr>
            <w:tcW w:w="2160" w:type="dxa"/>
          </w:tcPr>
          <w:p w14:paraId="640CA39C" w14:textId="77777777" w:rsidR="00644FAB" w:rsidRDefault="00D305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Base de datos</w:t>
            </w:r>
          </w:p>
        </w:tc>
      </w:tr>
      <w:tr w:rsidR="00644FAB" w14:paraId="11019E71" w14:textId="77777777" w:rsidTr="00644F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5ABD7701" w14:textId="77777777" w:rsidR="00644FAB" w:rsidRDefault="00D3059A">
            <w:r>
              <w:t>Backend (Spring Boot)</w:t>
            </w:r>
          </w:p>
        </w:tc>
        <w:tc>
          <w:tcPr>
            <w:tcW w:w="2160" w:type="dxa"/>
          </w:tcPr>
          <w:p w14:paraId="318B56DA" w14:textId="77777777" w:rsidR="00644FAB" w:rsidRDefault="00D305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8080</w:t>
            </w:r>
          </w:p>
        </w:tc>
        <w:tc>
          <w:tcPr>
            <w:tcW w:w="2160" w:type="dxa"/>
          </w:tcPr>
          <w:p w14:paraId="498FBBD7" w14:textId="77777777" w:rsidR="00644FAB" w:rsidRDefault="00D305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HTTP</w:t>
            </w:r>
          </w:p>
        </w:tc>
        <w:tc>
          <w:tcPr>
            <w:tcW w:w="2160" w:type="dxa"/>
          </w:tcPr>
          <w:p w14:paraId="2A260E5C" w14:textId="77777777" w:rsidR="00644FAB" w:rsidRDefault="00D305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API REST</w:t>
            </w:r>
          </w:p>
        </w:tc>
      </w:tr>
      <w:tr w:rsidR="00644FAB" w14:paraId="0F8A1B88" w14:textId="77777777" w:rsidTr="00644F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0627FF50" w14:textId="77777777" w:rsidR="00644FAB" w:rsidRDefault="00D3059A">
            <w:r>
              <w:t>Frontend (Nginx)</w:t>
            </w:r>
          </w:p>
        </w:tc>
        <w:tc>
          <w:tcPr>
            <w:tcW w:w="2160" w:type="dxa"/>
          </w:tcPr>
          <w:p w14:paraId="477A649F" w14:textId="77777777" w:rsidR="00644FAB" w:rsidRDefault="00D305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80</w:t>
            </w:r>
          </w:p>
        </w:tc>
        <w:tc>
          <w:tcPr>
            <w:tcW w:w="2160" w:type="dxa"/>
          </w:tcPr>
          <w:p w14:paraId="3D730952" w14:textId="77777777" w:rsidR="00644FAB" w:rsidRDefault="00D305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HTTP</w:t>
            </w:r>
          </w:p>
        </w:tc>
        <w:tc>
          <w:tcPr>
            <w:tcW w:w="2160" w:type="dxa"/>
          </w:tcPr>
          <w:p w14:paraId="0139554D" w14:textId="77777777" w:rsidR="00644FAB" w:rsidRDefault="00D305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Aplicación web</w:t>
            </w:r>
          </w:p>
        </w:tc>
      </w:tr>
      <w:tr w:rsidR="00644FAB" w14:paraId="0F4B4A4D" w14:textId="77777777" w:rsidTr="00644F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404ED87F" w14:textId="77777777" w:rsidR="00644FAB" w:rsidRDefault="00644FAB"/>
        </w:tc>
        <w:tc>
          <w:tcPr>
            <w:tcW w:w="2160" w:type="dxa"/>
          </w:tcPr>
          <w:p w14:paraId="2BD445EF" w14:textId="77777777" w:rsidR="00644FAB" w:rsidRDefault="00644F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098BB00E" w14:textId="77777777" w:rsidR="00644FAB" w:rsidRDefault="00644F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4EEDAE79" w14:textId="77777777" w:rsidR="00644FAB" w:rsidRDefault="00644F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566E267E" w14:textId="77777777" w:rsidR="00644FAB" w:rsidRDefault="00D3059A">
      <w:r>
        <w:br w:type="page"/>
      </w:r>
    </w:p>
    <w:p w14:paraId="5AC7844B" w14:textId="77777777" w:rsidR="00644FAB" w:rsidRDefault="00D3059A">
      <w:pPr>
        <w:pStyle w:val="Ttulo1"/>
      </w:pPr>
      <w:r>
        <w:lastRenderedPageBreak/>
        <w:t>7. ESTRUCTURA DEL PROYECTO</w:t>
      </w:r>
    </w:p>
    <w:p w14:paraId="332B06E4" w14:textId="77777777" w:rsidR="00644FAB" w:rsidRDefault="00D3059A">
      <w:r>
        <w:rPr>
          <w:rFonts w:ascii="Courier New" w:hAnsi="Courier New"/>
          <w:sz w:val="18"/>
        </w:rPr>
        <w:t>Proclinico/</w:t>
      </w:r>
      <w:r>
        <w:rPr>
          <w:rFonts w:ascii="Courier New" w:hAnsi="Courier New"/>
          <w:sz w:val="18"/>
        </w:rPr>
        <w:br/>
        <w:t>├── Backend/</w:t>
      </w:r>
      <w:r>
        <w:rPr>
          <w:rFonts w:ascii="Courier New" w:hAnsi="Courier New"/>
          <w:sz w:val="18"/>
        </w:rPr>
        <w:br/>
        <w:t>│   └── sistema-inventario-proclinico/</w:t>
      </w:r>
      <w:r>
        <w:rPr>
          <w:rFonts w:ascii="Courier New" w:hAnsi="Courier New"/>
          <w:sz w:val="18"/>
        </w:rPr>
        <w:br/>
        <w:t>│       ├── pom.xml</w:t>
      </w:r>
      <w:r>
        <w:rPr>
          <w:rFonts w:ascii="Courier New" w:hAnsi="Courier New"/>
          <w:sz w:val="18"/>
        </w:rPr>
        <w:br/>
        <w:t xml:space="preserve">│       ├── mvnw / </w:t>
      </w:r>
      <w:r>
        <w:rPr>
          <w:rFonts w:ascii="Courier New" w:hAnsi="Courier New"/>
          <w:sz w:val="18"/>
        </w:rPr>
        <w:t>mvnw.cmd</w:t>
      </w:r>
      <w:r>
        <w:rPr>
          <w:rFonts w:ascii="Courier New" w:hAnsi="Courier New"/>
          <w:sz w:val="18"/>
        </w:rPr>
        <w:br/>
        <w:t>│       ├── src/main/java/</w:t>
      </w:r>
      <w:r>
        <w:rPr>
          <w:rFonts w:ascii="Courier New" w:hAnsi="Courier New"/>
          <w:sz w:val="18"/>
        </w:rPr>
        <w:br/>
        <w:t>│       └── src/main/resources/</w:t>
      </w:r>
      <w:r>
        <w:rPr>
          <w:rFonts w:ascii="Courier New" w:hAnsi="Courier New"/>
          <w:sz w:val="18"/>
        </w:rPr>
        <w:br/>
        <w:t>├── Frontend/</w:t>
      </w:r>
      <w:r>
        <w:rPr>
          <w:rFonts w:ascii="Courier New" w:hAnsi="Courier New"/>
          <w:sz w:val="18"/>
        </w:rPr>
        <w:br/>
        <w:t>│   └── proclinico/</w:t>
      </w:r>
      <w:r>
        <w:rPr>
          <w:rFonts w:ascii="Courier New" w:hAnsi="Courier New"/>
          <w:sz w:val="18"/>
        </w:rPr>
        <w:br/>
        <w:t>│       ├── package.json</w:t>
      </w:r>
      <w:r>
        <w:rPr>
          <w:rFonts w:ascii="Courier New" w:hAnsi="Courier New"/>
          <w:sz w:val="18"/>
        </w:rPr>
        <w:br/>
        <w:t>│       ├── vite.config.js</w:t>
      </w:r>
      <w:r>
        <w:rPr>
          <w:rFonts w:ascii="Courier New" w:hAnsi="Courier New"/>
          <w:sz w:val="18"/>
        </w:rPr>
        <w:br/>
        <w:t>│       ├── src/</w:t>
      </w:r>
      <w:r>
        <w:rPr>
          <w:rFonts w:ascii="Courier New" w:hAnsi="Courier New"/>
          <w:sz w:val="18"/>
        </w:rPr>
        <w:br/>
        <w:t>│       │   ├── components/</w:t>
      </w:r>
      <w:r>
        <w:rPr>
          <w:rFonts w:ascii="Courier New" w:hAnsi="Courier New"/>
          <w:sz w:val="18"/>
        </w:rPr>
        <w:br/>
        <w:t>│       │   ├── api/</w:t>
      </w:r>
      <w:r>
        <w:rPr>
          <w:rFonts w:ascii="Courier New" w:hAnsi="Courier New"/>
          <w:sz w:val="18"/>
        </w:rPr>
        <w:br/>
        <w:t>│       │   ├── hooks/</w:t>
      </w:r>
      <w:r>
        <w:rPr>
          <w:rFonts w:ascii="Courier New" w:hAnsi="Courier New"/>
          <w:sz w:val="18"/>
        </w:rPr>
        <w:br/>
        <w:t>│       │   └</w:t>
      </w:r>
      <w:r>
        <w:rPr>
          <w:rFonts w:ascii="Courier New" w:hAnsi="Courier New"/>
          <w:sz w:val="18"/>
        </w:rPr>
        <w:t>── utils/</w:t>
      </w:r>
      <w:r>
        <w:rPr>
          <w:rFonts w:ascii="Courier New" w:hAnsi="Courier New"/>
          <w:sz w:val="18"/>
        </w:rPr>
        <w:br/>
        <w:t>│       └── Dockerfile</w:t>
      </w:r>
      <w:r>
        <w:rPr>
          <w:rFonts w:ascii="Courier New" w:hAnsi="Courier New"/>
          <w:sz w:val="18"/>
        </w:rPr>
        <w:br/>
        <w:t>├── docker/</w:t>
      </w:r>
      <w:r>
        <w:rPr>
          <w:rFonts w:ascii="Courier New" w:hAnsi="Courier New"/>
          <w:sz w:val="18"/>
        </w:rPr>
        <w:br/>
        <w:t>│   ├── postgres/init.sql</w:t>
      </w:r>
      <w:r>
        <w:rPr>
          <w:rFonts w:ascii="Courier New" w:hAnsi="Courier New"/>
          <w:sz w:val="18"/>
        </w:rPr>
        <w:br/>
        <w:t>│   └── Dockerfile</w:t>
      </w:r>
      <w:r>
        <w:rPr>
          <w:rFonts w:ascii="Courier New" w:hAnsi="Courier New"/>
          <w:sz w:val="18"/>
        </w:rPr>
        <w:br/>
        <w:t>├── docker-compose.yml</w:t>
      </w:r>
      <w:r>
        <w:rPr>
          <w:rFonts w:ascii="Courier New" w:hAnsi="Courier New"/>
          <w:sz w:val="18"/>
        </w:rPr>
        <w:br/>
        <w:t>└── .env</w:t>
      </w:r>
    </w:p>
    <w:p w14:paraId="14B423E9" w14:textId="77777777" w:rsidR="00644FAB" w:rsidRDefault="00D3059A">
      <w:r>
        <w:br w:type="page"/>
      </w:r>
    </w:p>
    <w:p w14:paraId="65EF4480" w14:textId="36C603D3" w:rsidR="00644FAB" w:rsidRDefault="00644FAB" w:rsidP="00956C62">
      <w:pPr>
        <w:pStyle w:val="Ttulo1"/>
      </w:pPr>
    </w:p>
    <w:sectPr w:rsidR="00644FAB" w:rsidSect="00034616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D9F04" w14:textId="77777777" w:rsidR="00D3059A" w:rsidRDefault="00D3059A">
      <w:pPr>
        <w:spacing w:after="0" w:line="240" w:lineRule="auto"/>
      </w:pPr>
      <w:r>
        <w:separator/>
      </w:r>
    </w:p>
  </w:endnote>
  <w:endnote w:type="continuationSeparator" w:id="0">
    <w:p w14:paraId="37B3CBD8" w14:textId="77777777" w:rsidR="00D3059A" w:rsidRDefault="00D30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B0688" w14:textId="77777777" w:rsidR="00644FAB" w:rsidRDefault="00D3059A">
    <w:pPr>
      <w:pStyle w:val="Piedepgina"/>
      <w:jc w:val="right"/>
    </w:pPr>
    <w:r>
      <w:rPr>
        <w:sz w:val="18"/>
      </w:rPr>
      <w:t>Documento generado el 09/03/2026 a las 11:58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EF1F2" w14:textId="77777777" w:rsidR="00D3059A" w:rsidRDefault="00D3059A">
      <w:pPr>
        <w:spacing w:after="0" w:line="240" w:lineRule="auto"/>
      </w:pPr>
      <w:r>
        <w:separator/>
      </w:r>
    </w:p>
  </w:footnote>
  <w:footnote w:type="continuationSeparator" w:id="0">
    <w:p w14:paraId="1B01D09A" w14:textId="77777777" w:rsidR="00D3059A" w:rsidRDefault="00D30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44FAB"/>
    <w:rsid w:val="00956C62"/>
    <w:rsid w:val="00AA1D8D"/>
    <w:rsid w:val="00B47730"/>
    <w:rsid w:val="00CB0664"/>
    <w:rsid w:val="00D3059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287684"/>
  <w14:defaultImageDpi w14:val="300"/>
  <w15:docId w15:val="{65194043-16DD-4E9A-B59F-E00D3C3F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513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Alejandro Ruiz Gómez</cp:lastModifiedBy>
  <cp:revision>2</cp:revision>
  <dcterms:created xsi:type="dcterms:W3CDTF">2013-12-23T23:15:00Z</dcterms:created>
  <dcterms:modified xsi:type="dcterms:W3CDTF">2026-03-09T17:10:00Z</dcterms:modified>
  <cp:category/>
</cp:coreProperties>
</file>